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0450" w:rsidRPr="00C40450" w:rsidRDefault="000578C9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br/>
      </w:r>
      <w:r w:rsidR="00C40450">
        <w:t xml:space="preserve">Bijlage </w:t>
      </w:r>
      <w:r w:rsidR="00736D53">
        <w:t>A-</w:t>
      </w:r>
      <w:r w:rsidR="00ED45A6">
        <w:t>8</w:t>
      </w:r>
      <w:bookmarkStart w:id="5" w:name="_GoBack"/>
      <w:bookmarkEnd w:id="5"/>
      <w:r w:rsidR="00C40450" w:rsidRPr="00C40450">
        <w:rPr>
          <w:color w:val="FF0000"/>
        </w:rPr>
        <w:t xml:space="preserve"> </w:t>
      </w:r>
      <w:r w:rsidR="00C40450" w:rsidRPr="00C40450">
        <w:t xml:space="preserve">Verklaring inzake </w:t>
      </w:r>
      <w:bookmarkEnd w:id="0"/>
      <w:bookmarkEnd w:id="1"/>
      <w:bookmarkEnd w:id="2"/>
      <w:r w:rsidR="00C40450" w:rsidRPr="00C40450">
        <w:t>milieu-, sociaal</w:t>
      </w:r>
      <w:r w:rsidR="005914DA">
        <w:t>-</w:t>
      </w:r>
      <w:r w:rsidR="00C40450" w:rsidRPr="00C40450">
        <w:t xml:space="preserve"> en arbeidsrecht</w:t>
      </w:r>
      <w:bookmarkEnd w:id="3"/>
      <w:bookmarkEnd w:id="4"/>
    </w:p>
    <w:p w:rsidR="00C40450" w:rsidRDefault="00C40450" w:rsidP="00C40450">
      <w:r>
        <w:t>Naam en adres van de onderneming: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Inschrijvingsnummer Kamer van Koophandel (inschrijvingsnummer van het</w:t>
      </w:r>
    </w:p>
    <w:p w:rsidR="00C40450" w:rsidRDefault="00C40450" w:rsidP="00C40450">
      <w:r>
        <w:t>handelsregister of een overeenkomstig register van het land van vestiging van de</w:t>
      </w:r>
    </w:p>
    <w:p w:rsidR="00C40450" w:rsidRDefault="00C40450" w:rsidP="00C40450">
      <w:r>
        <w:t>onderneming):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Contactpersoon van de onderneming (naam, email, telefoon):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 xml:space="preserve">uit hoofde van de in </w:t>
      </w:r>
      <w:r w:rsidRPr="0050238B">
        <w:t>bijlage X</w:t>
      </w:r>
      <w:r>
        <w:t xml:space="preserve"> van richtlijn 2014/24/EU vermelde bepalingen van internationaal milieu-, sociaal en arbeidsrecht.</w:t>
      </w:r>
    </w:p>
    <w:p w:rsidR="00C40450" w:rsidRDefault="00C40450" w:rsidP="00C40450"/>
    <w:p w:rsidR="00C40450" w:rsidRDefault="00C40450" w:rsidP="00C40450">
      <w:r>
        <w:t>Na(a)m(en) vertegenwoordigingsbevoegde ondertekenaar(s):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Datum:</w:t>
      </w:r>
    </w:p>
    <w:p w:rsidR="00C40450" w:rsidRDefault="00C40450" w:rsidP="00C40450"/>
    <w:p w:rsidR="00C40450" w:rsidRDefault="00C40450" w:rsidP="00C40450">
      <w:r>
        <w:t>Handtekening(en):</w:t>
      </w:r>
    </w:p>
    <w:p w:rsidR="000B46D8" w:rsidRDefault="000B46D8"/>
    <w:sectPr w:rsidR="000B46D8" w:rsidSect="00177A29">
      <w:headerReference w:type="default" r:id="rId7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631B" w:rsidRDefault="004D631B" w:rsidP="00511BAE">
      <w:pPr>
        <w:spacing w:line="240" w:lineRule="auto"/>
      </w:pPr>
      <w:r>
        <w:separator/>
      </w:r>
    </w:p>
  </w:endnote>
  <w:endnote w:type="continuationSeparator" w:id="0">
    <w:p w:rsidR="004D631B" w:rsidRDefault="004D631B" w:rsidP="00511B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631B" w:rsidRDefault="004D631B" w:rsidP="00511BAE">
      <w:pPr>
        <w:spacing w:line="240" w:lineRule="auto"/>
      </w:pPr>
      <w:r>
        <w:separator/>
      </w:r>
    </w:p>
  </w:footnote>
  <w:footnote w:type="continuationSeparator" w:id="0">
    <w:p w:rsidR="004D631B" w:rsidRDefault="004D631B" w:rsidP="00511BA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1BAE" w:rsidRDefault="00511BAE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1" locked="0" layoutInCell="0" allowOverlap="1" wp14:anchorId="49C934C0" wp14:editId="46F98E87">
          <wp:simplePos x="0" y="0"/>
          <wp:positionH relativeFrom="page">
            <wp:posOffset>434813</wp:posOffset>
          </wp:positionH>
          <wp:positionV relativeFrom="page">
            <wp:posOffset>438785</wp:posOffset>
          </wp:positionV>
          <wp:extent cx="2008505" cy="1511935"/>
          <wp:effectExtent l="0" t="0" r="0" b="0"/>
          <wp:wrapNone/>
          <wp:docPr id="1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8505" cy="1511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3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450"/>
    <w:rsid w:val="00035573"/>
    <w:rsid w:val="000578C9"/>
    <w:rsid w:val="000B46D8"/>
    <w:rsid w:val="00177A29"/>
    <w:rsid w:val="002604AF"/>
    <w:rsid w:val="002B5524"/>
    <w:rsid w:val="002C6983"/>
    <w:rsid w:val="0036246A"/>
    <w:rsid w:val="003B3222"/>
    <w:rsid w:val="00424DED"/>
    <w:rsid w:val="00482A4F"/>
    <w:rsid w:val="004D631B"/>
    <w:rsid w:val="0050238B"/>
    <w:rsid w:val="00511BAE"/>
    <w:rsid w:val="00527398"/>
    <w:rsid w:val="005914DA"/>
    <w:rsid w:val="00632123"/>
    <w:rsid w:val="00736D53"/>
    <w:rsid w:val="007E14BD"/>
    <w:rsid w:val="008104C5"/>
    <w:rsid w:val="008402D9"/>
    <w:rsid w:val="008C686F"/>
    <w:rsid w:val="009175F9"/>
    <w:rsid w:val="009761CF"/>
    <w:rsid w:val="009B0D92"/>
    <w:rsid w:val="00A03098"/>
    <w:rsid w:val="00A3732E"/>
    <w:rsid w:val="00A53085"/>
    <w:rsid w:val="00BD0C39"/>
    <w:rsid w:val="00C40450"/>
    <w:rsid w:val="00EB1492"/>
    <w:rsid w:val="00ED45A6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A8F863"/>
  <w15:docId w15:val="{90C7CBF4-E7DB-8B41-9E3D-21B14BB83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styleId="Koptekst">
    <w:name w:val="header"/>
    <w:basedOn w:val="Standaard"/>
    <w:link w:val="KoptekstChar"/>
    <w:unhideWhenUsed/>
    <w:rsid w:val="00511BAE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511BAE"/>
    <w:rPr>
      <w:rFonts w:eastAsia="Calibri"/>
      <w:lang w:eastAsia="en-US"/>
    </w:rPr>
  </w:style>
  <w:style w:type="paragraph" w:styleId="Voettekst">
    <w:name w:val="footer"/>
    <w:basedOn w:val="Standaard"/>
    <w:link w:val="VoettekstChar"/>
    <w:unhideWhenUsed/>
    <w:rsid w:val="00511BAE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511BAE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974</Characters>
  <Application>Microsoft Office Word</Application>
  <DocSecurity>0</DocSecurity>
  <Lines>23</Lines>
  <Paragraphs>6</Paragraphs>
  <ScaleCrop>false</ScaleCrop>
  <Company>Gemeente Amsterdam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Zita Koks</cp:lastModifiedBy>
  <cp:revision>2</cp:revision>
  <dcterms:created xsi:type="dcterms:W3CDTF">2021-03-02T13:31:00Z</dcterms:created>
  <dcterms:modified xsi:type="dcterms:W3CDTF">2021-03-02T13:31:00Z</dcterms:modified>
</cp:coreProperties>
</file>